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D00" w:rsidRDefault="007E1D00" w:rsidP="007E1D00">
      <w:pPr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</w:rPr>
      </w:pPr>
    </w:p>
    <w:p w:rsidR="007E1D00" w:rsidRDefault="007E1D00" w:rsidP="007E1D00">
      <w:pPr>
        <w:spacing w:after="0" w:line="100" w:lineRule="atLeast"/>
        <w:rPr>
          <w:rFonts w:ascii="Times New Roman" w:eastAsia="Times New Roman" w:hAnsi="Times New Roman"/>
          <w:sz w:val="28"/>
          <w:szCs w:val="28"/>
        </w:rPr>
      </w:pPr>
    </w:p>
    <w:p w:rsidR="007E1D00" w:rsidRPr="007E1D00" w:rsidRDefault="007E1D00" w:rsidP="007E1D00">
      <w:pPr>
        <w:keepNext/>
        <w:spacing w:after="0" w:line="100" w:lineRule="atLeast"/>
        <w:jc w:val="center"/>
        <w:rPr>
          <w:rFonts w:ascii="Times New Roman" w:eastAsia="Times New Roman" w:hAnsi="Times New Roman"/>
          <w:color w:val="FF0000"/>
          <w:sz w:val="28"/>
          <w:szCs w:val="28"/>
        </w:rPr>
      </w:pPr>
      <w:r w:rsidRPr="007E1D00">
        <w:rPr>
          <w:rFonts w:ascii="Times New Roman" w:eastAsia="Times New Roman" w:hAnsi="Times New Roman"/>
          <w:color w:val="FF0000"/>
          <w:sz w:val="28"/>
          <w:szCs w:val="28"/>
        </w:rPr>
        <w:t>ПРИМЕРНЫЙ</w:t>
      </w:r>
    </w:p>
    <w:p w:rsidR="007E1D00" w:rsidRDefault="007E1D00" w:rsidP="007E1D00">
      <w:pPr>
        <w:keepNext/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И К А З</w:t>
      </w:r>
    </w:p>
    <w:p w:rsidR="007E1D00" w:rsidRDefault="007E1D00" w:rsidP="007E1D00">
      <w:pPr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</w:rPr>
      </w:pPr>
    </w:p>
    <w:p w:rsidR="007E1D00" w:rsidRDefault="007E1D00" w:rsidP="007E1D00">
      <w:pPr>
        <w:keepNext/>
        <w:spacing w:after="0" w:line="100" w:lineRule="atLeast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___ _________года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№ ___</w:t>
      </w:r>
    </w:p>
    <w:p w:rsidR="007E1D00" w:rsidRDefault="007E1D00" w:rsidP="007E1D00">
      <w:pPr>
        <w:keepNext/>
        <w:spacing w:after="0" w:line="100" w:lineRule="atLeast"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7E1D00" w:rsidRDefault="007E1D00" w:rsidP="007E1D00">
      <w:pPr>
        <w:spacing w:after="0" w:line="100" w:lineRule="atLeast"/>
        <w:rPr>
          <w:rFonts w:ascii="Times New Roman" w:eastAsia="Times New Roman" w:hAnsi="Times New Roman"/>
          <w:sz w:val="28"/>
          <w:szCs w:val="28"/>
        </w:rPr>
      </w:pPr>
    </w:p>
    <w:p w:rsidR="007E1D00" w:rsidRDefault="007E1D00" w:rsidP="007E1D00">
      <w:pPr>
        <w:keepNext/>
        <w:spacing w:after="0" w:line="100" w:lineRule="atLeast"/>
        <w:ind w:firstLine="720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Об утверждении Положения о Совете профилактики правонарушений несовершеннолетних МБОУ СОШ № ___ ст. Павловской </w:t>
      </w:r>
    </w:p>
    <w:p w:rsidR="007E1D00" w:rsidRDefault="007E1D00" w:rsidP="007E1D00">
      <w:pPr>
        <w:spacing w:after="0" w:line="100" w:lineRule="atLeast"/>
        <w:rPr>
          <w:rFonts w:ascii="Times New Roman" w:eastAsia="Times New Roman" w:hAnsi="Times New Roman"/>
          <w:sz w:val="20"/>
          <w:szCs w:val="20"/>
        </w:rPr>
      </w:pPr>
    </w:p>
    <w:p w:rsidR="007E1D00" w:rsidRDefault="007E1D00" w:rsidP="007E1D00">
      <w:pPr>
        <w:keepNext/>
        <w:spacing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 целях реализации Федерального закона «Об основах системы профилактики безнадзорности и правонарушений несовершеннолетних» от 21.05.1999 № 120-ФЗ МБОУ СОШ №__, Постановления Комиссии по делам несовершеннолетних и защите их прав при администрации Краснодарского края от 19.12.2012 года №4/1 «Об организации индивидуальной профилактической работы с несовершеннолетними и семьями, находящимися в социально опасном положении», Закона № 1539-КЗ «О мерах по профилактике безнадзорности и правонарушений несовершеннолетних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 Краснодарском крае»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 к 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в а ю:</w:t>
      </w:r>
    </w:p>
    <w:p w:rsidR="007E1D00" w:rsidRDefault="007E1D00" w:rsidP="007E1D00">
      <w:pPr>
        <w:keepNext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Утвердить Положение о Совете профилактики правонарушений несовершеннолетних МБОУ СОШ № ___ ст. Павловской муниципального образования Павловский район Краснодарского края (Приложение № 1).</w:t>
      </w:r>
      <w:bookmarkStart w:id="0" w:name="_GoBack"/>
      <w:bookmarkEnd w:id="0"/>
    </w:p>
    <w:p w:rsidR="007E1D00" w:rsidRDefault="007E1D00" w:rsidP="007E1D00">
      <w:pPr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исполнением приказа оставляю за собой.</w:t>
      </w:r>
    </w:p>
    <w:p w:rsidR="007E1D00" w:rsidRDefault="007E1D00" w:rsidP="007E1D00">
      <w:pPr>
        <w:spacing w:after="0" w:line="100" w:lineRule="atLeast"/>
        <w:rPr>
          <w:rFonts w:ascii="Times New Roman" w:eastAsia="Times New Roman" w:hAnsi="Times New Roman"/>
          <w:sz w:val="28"/>
          <w:szCs w:val="28"/>
        </w:rPr>
      </w:pPr>
    </w:p>
    <w:p w:rsidR="007E1D00" w:rsidRDefault="007E1D00" w:rsidP="007E1D00">
      <w:pPr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Директор МБОУ СОШ № ___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Ф.И.О.</w:t>
      </w:r>
    </w:p>
    <w:p w:rsidR="007E1D00" w:rsidRDefault="007E1D00" w:rsidP="007E1D00">
      <w:pPr>
        <w:spacing w:after="0" w:line="100" w:lineRule="atLeast"/>
        <w:rPr>
          <w:rFonts w:ascii="Times New Roman" w:hAnsi="Times New Roman"/>
          <w:sz w:val="28"/>
          <w:szCs w:val="28"/>
        </w:rPr>
      </w:pPr>
    </w:p>
    <w:p w:rsidR="007E1D00" w:rsidRDefault="007E1D00" w:rsidP="007E1D00">
      <w:pPr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/>
          <w:sz w:val="28"/>
          <w:szCs w:val="28"/>
        </w:rPr>
        <w:t>ознакомлены</w:t>
      </w:r>
      <w:proofErr w:type="gramEnd"/>
      <w:r>
        <w:rPr>
          <w:rFonts w:ascii="Times New Roman" w:hAnsi="Times New Roman"/>
          <w:sz w:val="28"/>
          <w:szCs w:val="28"/>
        </w:rPr>
        <w:t xml:space="preserve">:«____»__________2013                 Ф.И.О.                                                   </w:t>
      </w:r>
    </w:p>
    <w:p w:rsidR="007E1D00" w:rsidRDefault="007E1D00" w:rsidP="007E1D00">
      <w:pPr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«____»__________ 2013                Ф.И.О.</w:t>
      </w:r>
    </w:p>
    <w:sectPr w:rsidR="007E1D00" w:rsidSect="001B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E1D00"/>
    <w:rsid w:val="001B6283"/>
    <w:rsid w:val="00507AD4"/>
    <w:rsid w:val="007E1D00"/>
    <w:rsid w:val="00F72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D00"/>
    <w:pPr>
      <w:suppressAutoHyphens/>
    </w:pPr>
    <w:rPr>
      <w:rFonts w:ascii="Calibri" w:eastAsia="Calibri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D00"/>
    <w:rPr>
      <w:rFonts w:ascii="Tahoma" w:eastAsia="Calibri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5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2016-03-16T10:17:00Z</dcterms:created>
  <dcterms:modified xsi:type="dcterms:W3CDTF">2016-03-16T10:19:00Z</dcterms:modified>
</cp:coreProperties>
</file>